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1531449" name="019f89cc-5c7c-7008-be3a-65a66d6e7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986923" name="019f89cc-5c7c-7008-be3a-65a66d6e79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6548821" name="019f89c9-478a-783b-a183-011fbaa8bb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672787" name="019f89c9-478a-783b-a183-011fbaa8bbd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alte 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2033085" name="019f89cd-ce9b-7506-aaee-6351b566af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623259" name="019f89cd-ce9b-7506-aaee-6351b566af0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589949" name="019f89b8-6249-74a4-a19d-3c49e787c2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105369" name="019f89b8-6249-74a4-a19d-3c49e787c2b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1707538" name="019f89c7-1ffa-7548-99bc-3a585a68e4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953502" name="019f89c7-1ffa-7548-99bc-3a585a68e4a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2574105" name="019f89ec-640e-743d-8450-1fb3980b17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312615" name="019f89ec-640e-743d-8450-1fb3980b17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alte 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7019722" name="019f89ce-8bce-79a8-8daa-51fd9fa7af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500140" name="019f89ce-8bce-79a8-8daa-51fd9fa7afa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2524939" name="019f89b9-7c57-70e1-9628-e65d0f048e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606714" name="019f89b9-7c57-70e1-9628-e65d0f048e4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Generell</w:t>
            </w:r>
          </w:p>
          <w:p>
            <w:pPr>
              <w:spacing w:before="0" w:after="0" w:line="240" w:lineRule="auto"/>
            </w:pPr>
            <w:r>
              <w:t>Diverse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4581510" name="019f89b5-b174-7a35-a955-544330e0bc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618436" name="019f89b5-b174-7a35-a955-544330e0bca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3308718" name="019f89b6-9658-7bac-9f08-877902ef2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3363" name="019f89b6-9658-7bac-9f08-877902ef2d6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Aussenwände</w:t>
            </w:r>
          </w:p>
        </w:tc>
        <w:tc>
          <w:p>
            <w:pPr>
              <w:spacing w:before="0" w:after="0" w:line="240" w:lineRule="auto"/>
            </w:pPr>
            <w:r>
              <w:t>Windpapier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8574837" name="019f89c2-a4b5-7fdb-86c9-b17bd3229f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464467" name="019f89c2-a4b5-7fdb-86c9-b17bd3229fa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Küche/ 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lose verlegt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0648865" name="019f89c9-b116-72e6-a198-c0aada1333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250859" name="019f89c9-b116-72e6-a198-c0aada1333f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verleimt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1365994" name="019f89cc-ec42-76f6-9802-389f855092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465744" name="019f89cc-ec42-76f6-9802-389f855092c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verleimt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9036081" name="019f89cf-7faa-70df-9afa-1dca8a918c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547958" name="019f89cf-7faa-70df-9afa-1dca8a918cc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verleimt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7846553" name="019f89df-23f4-75f2-b0de-420d4be1a9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040997" name="019f89df-23f4-75f2-b0de-420d4be1a9a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verleimt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1230119" name="019f89e3-e853-75e4-9bda-dbfbffe70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929669" name="019f89e3-e853-75e4-9bda-dbfbffe7024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verleimt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5399407" name="019f89e9-cc4f-75c8-8982-ffa0e9d5dd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819463" name="019f89e9-cc4f-75c8-8982-ffa0e9d5ddd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ganzes Haus oft verdeckt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Fallrohre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4077226" name="019f89ee-25f5-7e8f-a8e5-65705e82f2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783414" name="019f89ee-25f5-7e8f-a8e5-65705e82f22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Lumeins 14, Trun</w:t>
          </w:r>
        </w:p>
        <w:p>
          <w:pPr>
            <w:spacing w:before="0" w:after="0"/>
          </w:pPr>
          <w:r>
            <w:t>1084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